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516135" name="ce021ff0-22a5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820803" name="ce021ff0-22a5-11f1-921c-d92c18dbe49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4787227" name="d32ebd80-22a5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583706" name="d32ebd80-22a5-11f1-921c-d92c18dbe4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4732854" name="2ea9c6f0-22a6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970185" name="2ea9c6f0-22a6-11f1-921c-d92c18dbe49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5180518" name="3bb46670-22a6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5562946" name="3bb46670-22a6-11f1-921c-d92c18dbe49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 unter Beleuchtung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 unter Beleuchtung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9730502" name="14adb87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218203" name="14adb870-22aa-11f1-921c-d92c18dbe49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6666801" name="1a5ddde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587013" name="1a5ddde0-22aa-11f1-921c-d92c18dbe49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2194910" name="31f8f52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7720640" name="31f8f520-22aa-11f1-921c-d92c18dbe49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596654" name="536fda20-22aa-11f1-921c-d92c18dbe4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335910" name="536fda20-22aa-11f1-921c-d92c18dbe49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